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F2D7" w14:textId="77777777" w:rsidR="00E906D1" w:rsidRDefault="00000000">
      <w:pPr>
        <w:pStyle w:val="Title"/>
      </w:pPr>
      <w:r>
        <w:t>Corrections Template</w:t>
      </w:r>
    </w:p>
    <w:p w14:paraId="20EC2070" w14:textId="77777777" w:rsidR="00E906D1" w:rsidRDefault="00000000">
      <w:pPr>
        <w:pStyle w:val="Heading2"/>
      </w:pPr>
      <w:r>
        <w:t>Correction #1</w:t>
      </w:r>
    </w:p>
    <w:p w14:paraId="1DA525C2" w14:textId="77777777" w:rsidR="00E906D1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63A63860" w14:textId="77777777" w:rsidR="00E906D1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7ACD9DDA" w14:textId="77777777" w:rsidR="00E906D1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3D2DB260" w14:textId="77777777" w:rsidR="00E906D1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1D20E239" w14:textId="77777777" w:rsidR="00E906D1" w:rsidRDefault="00000000">
      <w:r>
        <w:br w:type="page"/>
      </w:r>
    </w:p>
    <w:p w14:paraId="119353EA" w14:textId="77777777" w:rsidR="00E906D1" w:rsidRDefault="00000000">
      <w:pPr>
        <w:pStyle w:val="Heading2"/>
      </w:pPr>
      <w:r>
        <w:lastRenderedPageBreak/>
        <w:t>Correction #2</w:t>
      </w:r>
    </w:p>
    <w:p w14:paraId="5C06FC1E" w14:textId="77777777" w:rsidR="00E906D1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1302E903" w14:textId="77777777" w:rsidR="00E906D1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71B1D0F5" w14:textId="77777777" w:rsidR="00E906D1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4DAA4209" w14:textId="77777777" w:rsidR="00E906D1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17B43700" w14:textId="77777777" w:rsidR="00E906D1" w:rsidRDefault="00000000">
      <w:r>
        <w:br w:type="page"/>
      </w:r>
    </w:p>
    <w:p w14:paraId="77AECBC5" w14:textId="77777777" w:rsidR="00E906D1" w:rsidRDefault="00000000">
      <w:pPr>
        <w:pStyle w:val="Heading2"/>
      </w:pPr>
      <w:r>
        <w:lastRenderedPageBreak/>
        <w:t>Correction #3</w:t>
      </w:r>
    </w:p>
    <w:p w14:paraId="07CC3D6E" w14:textId="77777777" w:rsidR="00E906D1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415D57FD" w14:textId="77777777" w:rsidR="00E906D1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35055323" w14:textId="77777777" w:rsidR="00E906D1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28533178" w14:textId="77777777" w:rsidR="00E906D1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1A9D9493" w14:textId="77777777" w:rsidR="00E906D1" w:rsidRDefault="00000000">
      <w:r>
        <w:br w:type="page"/>
      </w:r>
    </w:p>
    <w:p w14:paraId="2A5985EC" w14:textId="77777777" w:rsidR="00E906D1" w:rsidRDefault="00000000">
      <w:pPr>
        <w:pStyle w:val="Heading2"/>
      </w:pPr>
      <w:r>
        <w:lastRenderedPageBreak/>
        <w:t>Correction #4</w:t>
      </w:r>
    </w:p>
    <w:p w14:paraId="47738341" w14:textId="77777777" w:rsidR="00E906D1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357F2A42" w14:textId="77777777" w:rsidR="00E906D1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6A84F10D" w14:textId="77777777" w:rsidR="00E906D1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09208014" w14:textId="77777777" w:rsidR="00E906D1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3EDE3883" w14:textId="77777777" w:rsidR="00E906D1" w:rsidRDefault="00000000">
      <w:r>
        <w:br w:type="page"/>
      </w:r>
    </w:p>
    <w:p w14:paraId="6E2ACABC" w14:textId="77777777" w:rsidR="00E906D1" w:rsidRDefault="00000000">
      <w:pPr>
        <w:pStyle w:val="Heading2"/>
      </w:pPr>
      <w:r>
        <w:lastRenderedPageBreak/>
        <w:t>Correction #5</w:t>
      </w:r>
    </w:p>
    <w:p w14:paraId="7AB083A2" w14:textId="77777777" w:rsidR="00E906D1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60B6C913" w14:textId="77777777" w:rsidR="00E906D1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5F4CB50B" w14:textId="77777777" w:rsidR="00E906D1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1CCA4A5A" w14:textId="77777777" w:rsidR="00E906D1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sectPr w:rsidR="00E906D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ECF8A" w14:textId="77777777" w:rsidR="00ED0DBC" w:rsidRDefault="00ED0DBC" w:rsidP="00156581">
      <w:pPr>
        <w:spacing w:after="0" w:line="240" w:lineRule="auto"/>
      </w:pPr>
      <w:r>
        <w:separator/>
      </w:r>
    </w:p>
  </w:endnote>
  <w:endnote w:type="continuationSeparator" w:id="0">
    <w:p w14:paraId="0045C0A9" w14:textId="77777777" w:rsidR="00ED0DBC" w:rsidRDefault="00ED0DBC" w:rsidP="00156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2F71B" w14:textId="77777777" w:rsidR="00ED0DBC" w:rsidRDefault="00ED0DBC" w:rsidP="00156581">
      <w:pPr>
        <w:spacing w:after="0" w:line="240" w:lineRule="auto"/>
      </w:pPr>
      <w:r>
        <w:separator/>
      </w:r>
    </w:p>
  </w:footnote>
  <w:footnote w:type="continuationSeparator" w:id="0">
    <w:p w14:paraId="523ECEC2" w14:textId="77777777" w:rsidR="00ED0DBC" w:rsidRDefault="00ED0DBC" w:rsidP="00156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7CB0" w14:textId="48964010" w:rsidR="00156581" w:rsidRDefault="0015658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247084" wp14:editId="417FA3BE">
          <wp:simplePos x="0" y="0"/>
          <wp:positionH relativeFrom="column">
            <wp:posOffset>-1019175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538735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8735879" name="Picture 15387358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8310357">
    <w:abstractNumId w:val="8"/>
  </w:num>
  <w:num w:numId="2" w16cid:durableId="1921479115">
    <w:abstractNumId w:val="6"/>
  </w:num>
  <w:num w:numId="3" w16cid:durableId="1798908470">
    <w:abstractNumId w:val="5"/>
  </w:num>
  <w:num w:numId="4" w16cid:durableId="1891721362">
    <w:abstractNumId w:val="4"/>
  </w:num>
  <w:num w:numId="5" w16cid:durableId="564923053">
    <w:abstractNumId w:val="7"/>
  </w:num>
  <w:num w:numId="6" w16cid:durableId="505243588">
    <w:abstractNumId w:val="3"/>
  </w:num>
  <w:num w:numId="7" w16cid:durableId="39787706">
    <w:abstractNumId w:val="2"/>
  </w:num>
  <w:num w:numId="8" w16cid:durableId="1784422691">
    <w:abstractNumId w:val="1"/>
  </w:num>
  <w:num w:numId="9" w16cid:durableId="1252162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6581"/>
    <w:rsid w:val="0029639D"/>
    <w:rsid w:val="00326F90"/>
    <w:rsid w:val="00AA1D8D"/>
    <w:rsid w:val="00B47730"/>
    <w:rsid w:val="00CB0664"/>
    <w:rsid w:val="00D90702"/>
    <w:rsid w:val="00E906D1"/>
    <w:rsid w:val="00ED0D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142F45"/>
  <w14:defaultImageDpi w14:val="300"/>
  <w15:docId w15:val="{37042FB7-AC6D-4AB5-8607-77A00AC0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2026-01-01T01:37:00Z</dcterms:modified>
  <cp:category/>
</cp:coreProperties>
</file>